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Easing Tension Headaches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Settle into a comfortable, supported position... and allow your eyes to gently close... letting go of the day...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Bring your full awareness to the natural flow of your breath... feeling the belly rise and gently fall...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each slow exhale... let your shoulders drop down... releasing the heavy weight they carry...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Notice any tightness in your temples or scalp... and simply observe it... without any need to fight it...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Allowing your face to soften... breathing in cool, calm air... and breathing out warm, stale tension...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entering a safe space... a private sanctuary where your comfort is the only priority...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Going deeper now... letting every tiny muscle across your scalp begin to relax and let go...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a wave of soothing relaxation flowing down your forehead... smoothing out any worry lines...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Unclench your jaw completely... letting your teeth part slightly... allowing your tongue to rest loosely...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muscles at the base of your skull and neck begin to soften... like warm wax...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gentle breath you take takes you twice as deep... into a state of profound, peaceful comfort...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Drifting down... deeper and deeper down... into a quiet, peaceful space of deep physical and mental rest...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Easing Tension Headaches]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cool, solid dampness of smooth, flat stone beneath your bare feet... anchoring you to the earth...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grounding surface supports your weight completely... offering a safe, steady path for you to walk...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step forward, the air around you becomes pleasantly cool... clean and deeply refreshing to breathe...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standing inside a quiet, protective cave... sheltered from the bright lights and noise of the world...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Just ahead, a soft, soothing pool of blue light glows gently upon the stone floor...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Step slowly into this pool of cool light... feeling its refreshing temperature rise through your feet...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gentle, blue illumination wraps around your head... like a cool, damp compress of pure comfort...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It dissolves the tight bands of pressure... leaving your scalp feeling spacious, relaxed, and wonderfully light...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Easing Tension Headaches]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now recognize head tension not as an enemy... but as a helpful, quiet signal from your body...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It is a signal to pause... to take a deep breath...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to deliberately soften your entire physical being...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moment you feel this signal... you instantly release the habitual clench in your scalp and forehead...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jaw immediately relaxes... your neck muscles become soft and fluid... and your breathing slows right down...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old, tight pressure is replaced by a cool, flowing sensation... like fresh water washing over stone...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have the power to regulate your nervous system... choosing calm over tension... softness over resistance...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day, your body learns to let go more quickly... staying easeful, comfortable, and deeply relaxed...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Easing Tension Headaches]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supportive truths sink deep into your subconscious mind, becoming your automatic response to any tension...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release the tension in my scalp, allowing cool relief to spread throughout my head..."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jaw is loose, my neck is completely soft, and I am at absolute ease..."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welcome physical signals as a prompt to breathe, soften, and care for myself..."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have the power to soothe my nervous system and dissolve all tight pressure..."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"Every slow breath I take brings cool, comforting relaxation to my mind and head..."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All of these suggestions are now locked deep within your mind... operating automatically to keep you comfortable...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building a new habit of physical ease... a natural ability to melt away tension instantly...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scalp, jaw, and neck remember how to remain soft... even during busy or stressful moments...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passing day... you feel more in control of your comfort and overall well-being...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Trust in your body's wisdom... and its beautiful ability to return to a state of perfect balance...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practice supports your physical well-being but does not replace professional medical care, so please consult a doctor for any new or changing symptoms.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we prepare to return to full waking awareness... carry this cool comfort with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beginning to feel the surface beneath your body... bringing gentle movement back to your fingers...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feeling a wonderful, calm energy rising up... refreshing your mind and clearing your thoughts...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taking in a deep, energizing breath of cool air... feeling completely restored and light...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your head, neck, and shoulders feeling wonderfully light, relaxed, and free of tension...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eyes opening... fully awake... refreshed, relaxed, and ready for the rest of your beautiful day...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